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3166095" name="019f6546-aa79-7fd3-bcc5-d3ab538d74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633845" name="019f6546-aa79-7fd3-bcc5-d3ab538d74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7747908" name="019f6547-379c-78a8-add4-2543e6cad1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858957" name="019f6547-379c-78a8-add4-2543e6cad18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141121" name="019f6550-55e9-7cde-b582-19618c2835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943477" name="019f6550-55e9-7cde-b582-19618c28352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6113008" name="019f6556-e178-7f1a-b965-723e09d7f5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847461" name="019f6556-e178-7f1a-b965-723e09d7f55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Küche/ Gang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1862693" name="019f656a-c259-72ed-8c4b-493f660f4d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660144" name="019f656a-c259-72ed-8c4b-493f660f4d7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Kaminzimmer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0245683" name="019f6576-c8d4-7b45-9166-0b702a7ff4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058341" name="019f6576-c8d4-7b45-9166-0b702a7ff43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2627827" name="019f6552-2c29-7a4e-b3c1-9f389c5ec0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512404" name="019f6552-2c29-7a4e-b3c1-9f389c5ec04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/ Sauna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7377582" name="019f655f-e125-70ae-ac57-965fd79d0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437855" name="019f655f-e125-70ae-ac57-965fd79d00a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Küche/ Gang / Bad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9748483" name="019f656d-3980-7462-8a87-826019f4fd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822365" name="019f656d-3980-7462-8a87-826019f4fd9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0584313" name="019f6573-6f24-7645-ae7d-a690ae3bd1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484325" name="019f6573-6f24-7645-ae7d-a690ae3bd18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Kaminzimmer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2925897" name="019f6577-4e64-72a0-adcc-c60fc0ccb7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955167" name="019f6577-4e64-72a0-adcc-c60fc0ccb7e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4541098" name="019f6582-07b0-763f-9e82-720605a1d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588769" name="019f6582-07b0-763f-9e82-720605a1d2f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093470" name="019f658d-08a9-7fb6-9279-3351c5bda8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650739" name="019f658d-08a9-7fb6-9279-3351c5bda89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4470007" name="019f654a-dbcf-7dd8-ba76-378041e2c9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408914" name="019f654a-dbcf-7dd8-ba76-378041e2c98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4137721" name="019f654c-e945-7879-b13d-5d4d642b9b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395644" name="019f654c-e945-7879-b13d-5d4d642b9b4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7155059" name="019f654f-b6e5-7cc7-9809-cb38d59c0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520100" name="019f654f-b6e5-7cc7-9809-cb38d59c0ab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6379772" name="019f655e-efae-70ee-825f-2202e7af75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769429" name="019f655e-efae-70ee-825f-2202e7af75b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5895156" name="019f6570-d4de-779c-910b-7f58cf70e4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478506" name="019f6570-d4de-779c-910b-7f58cf70e4d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Nachspeicher Ofen </w:t>
            </w:r>
          </w:p>
        </w:tc>
        <w:tc>
          <w:p>
            <w:pPr>
              <w:spacing w:before="0" w:after="0" w:line="240" w:lineRule="auto"/>
            </w:pPr>
            <w:r>
              <w:t>Nachtspeicherofen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9609258" name="019f6553-078b-7958-841e-fd28c5e9a7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470233" name="019f6553-078b-7958-841e-fd28c5e9a7d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Sauna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5324694" name="019f6560-b666-71ee-b917-3c970f2a9b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65050" name="019f6560-b666-71ee-b917-3c970f2a9b4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Küche/ Gang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052087" name="019f656c-7102-789e-b2e2-eb00d15dd0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563150" name="019f656c-7102-789e-b2e2-eb00d15dd0a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3154904" name="019f6572-3d44-75fb-b9fe-c8b6f70753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896997" name="019f6572-3d44-75fb-b9fe-c8b6f707534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Treppenhaus / Gang / Schlafzimmer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1827704" name="019f657b-9ad7-7ac8-bb36-1a99758374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720302" name="019f657b-9ad7-7ac8-bb36-1a99758374c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Kaminzimmer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3840483" name="019f6578-03fc-735e-b203-2ec9b91d0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227281" name="019f6578-03fc-735e-b203-2ec9b91d0c7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Küche/ Gang / Bad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8927866" name="019f656d-f0c8-74fb-aaed-8380bce225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311636" name="019f656d-f0c8-74fb-aaed-8380bce225e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1939563" name="019f6584-d201-734c-9153-ec4dad807a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588789" name="019f6584-d201-734c-9153-ec4dad807ab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8506414" name="019f6586-d0fd-7049-9513-f33f595259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026112" name="019f6586-d0fd-7049-9513-f33f5952594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Welleternit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3618606" name="019f658a-0756-790b-a66c-cace4c84e7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823729" name="019f658a-0756-790b-a66c-cace4c84e7d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Flachdach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Flachdach </w:t>
            </w:r>
          </w:p>
        </w:tc>
        <w:tc>
          <w:p>
            <w:pPr>
              <w:spacing w:before="0" w:after="0" w:line="240" w:lineRule="auto"/>
            </w:pPr>
            <w:r>
              <w:t>Abdichtungsbahn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5891842" name="019f658a-f54f-7c85-8e88-540c7b2897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083783" name="019f658a-f54f-7c85-8e88-540c7b28971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Sauna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1496346" name="019f655e-6384-7039-811a-065cda34a8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69352" name="019f655e-6384-7039-811a-065cda34a8d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Via Nova 126, Domat/Ems</w:t>
          </w:r>
        </w:p>
        <w:p>
          <w:pPr>
            <w:spacing w:before="0" w:after="0"/>
          </w:pPr>
          <w:r>
            <w:t>1073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